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62120767" name="019e167b-cd72-7425-8a67-035418533c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78939131" name="019e167b-cd72-7425-8a67-035418533c6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5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Grueb 1, 9100 Herisau</w:t>
          </w:r>
        </w:p>
        <w:p>
          <w:pPr>
            <w:spacing w:before="0" w:after="0"/>
          </w:pPr>
          <w:r>
            <w:t>910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footer.xml" Type="http://schemas.openxmlformats.org/officeDocument/2006/relationships/footer" Id="rId5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